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35" w:rsidRDefault="00BB054C">
      <w:pPr>
        <w:pStyle w:val="Titre1"/>
      </w:pPr>
      <w:r>
        <w:t>QUESTIONNAIRE DE RECHERCHE – TFC EN GÉNIE LOGICIEL</w:t>
      </w:r>
    </w:p>
    <w:p w:rsidR="00923F35" w:rsidRDefault="00BB054C">
      <w:pPr>
        <w:pStyle w:val="Titre2"/>
      </w:pPr>
      <w:r>
        <w:t xml:space="preserve">SECTION </w:t>
      </w:r>
      <w:proofErr w:type="gramStart"/>
      <w:r>
        <w:t>1 :</w:t>
      </w:r>
      <w:proofErr w:type="gramEnd"/>
      <w:r>
        <w:t xml:space="preserve"> Identification du champ d’étude</w:t>
      </w:r>
    </w:p>
    <w:p w:rsidR="00923F35" w:rsidRDefault="00BB054C">
      <w:r>
        <w:t xml:space="preserve">Question 1 : Trouvez et documentez les éléments ci-dessous concernant le cadre général de l’entreprise / institution </w:t>
      </w:r>
      <w:r>
        <w:t>étudiée :</w:t>
      </w:r>
    </w:p>
    <w:p w:rsidR="00923F35" w:rsidRDefault="00BB054C">
      <w:pPr>
        <w:pStyle w:val="Listenumros"/>
      </w:pPr>
      <w:bookmarkStart w:id="0" w:name="_GoBack"/>
      <w:bookmarkEnd w:id="0"/>
      <w:r>
        <w:t>1. Historique de l’institution</w:t>
      </w:r>
    </w:p>
    <w:p w:rsidR="00923F35" w:rsidRDefault="00BB054C">
      <w:pPr>
        <w:pStyle w:val="Listenumros"/>
      </w:pPr>
      <w:r>
        <w:t>2. Objectifs généraux de l’institution</w:t>
      </w:r>
    </w:p>
    <w:p w:rsidR="00923F35" w:rsidRDefault="00BB054C">
      <w:pPr>
        <w:pStyle w:val="Listenumros"/>
      </w:pPr>
      <w:r>
        <w:t>3. Situation géographique</w:t>
      </w:r>
    </w:p>
    <w:p w:rsidR="00923F35" w:rsidRDefault="00BB054C">
      <w:pPr>
        <w:pStyle w:val="Listenumros"/>
      </w:pPr>
      <w:r>
        <w:t>4. Organigramme général de l’institution</w:t>
      </w:r>
    </w:p>
    <w:p w:rsidR="00923F35" w:rsidRDefault="00BB054C">
      <w:pPr>
        <w:pStyle w:val="Listenumros"/>
      </w:pPr>
      <w:r>
        <w:t>5. Description des postes clés (Job Description)</w:t>
      </w:r>
    </w:p>
    <w:p w:rsidR="00923F35" w:rsidRDefault="00BB054C">
      <w:pPr>
        <w:pStyle w:val="Titre2"/>
      </w:pPr>
      <w:r>
        <w:t>SECTION 2 : Analyse du domaine d’étude (Système d’informatio</w:t>
      </w:r>
      <w:r>
        <w:t>n étudié)</w:t>
      </w:r>
    </w:p>
    <w:p w:rsidR="00923F35" w:rsidRDefault="00BB054C">
      <w:r>
        <w:t>Question 2 : Trouvez les éléments liés au service directement concerné par votre projet :</w:t>
      </w:r>
    </w:p>
    <w:p w:rsidR="00923F35" w:rsidRDefault="00BB054C">
      <w:pPr>
        <w:pStyle w:val="Listenumros"/>
      </w:pPr>
      <w:r>
        <w:t>1. Organigramme du service</w:t>
      </w:r>
    </w:p>
    <w:p w:rsidR="00923F35" w:rsidRDefault="00BB054C">
      <w:pPr>
        <w:pStyle w:val="Listenumros"/>
      </w:pPr>
      <w:r>
        <w:t>2. Description détaillée des postes du service</w:t>
      </w:r>
    </w:p>
    <w:p w:rsidR="00923F35" w:rsidRDefault="00BB054C">
      <w:pPr>
        <w:pStyle w:val="Listenumros"/>
      </w:pPr>
      <w:r>
        <w:t>3. Fonctionnement du service (narration du processus métier)</w:t>
      </w:r>
    </w:p>
    <w:p w:rsidR="00923F35" w:rsidRDefault="00BB054C">
      <w:pPr>
        <w:pStyle w:val="Listenumros"/>
      </w:pPr>
      <w:r>
        <w:t>4. Documents et suppo</w:t>
      </w:r>
      <w:r>
        <w:t>rts utilisés</w:t>
      </w:r>
    </w:p>
    <w:p w:rsidR="00923F35" w:rsidRDefault="00BB054C">
      <w:pPr>
        <w:pStyle w:val="Titre2"/>
      </w:pPr>
      <w:r>
        <w:t>SECTION 3 : Ressources utilisées dans le service</w:t>
      </w:r>
    </w:p>
    <w:p w:rsidR="00923F35" w:rsidRDefault="00BB054C">
      <w:r>
        <w:t>Question 3 : Recensez les moyens humains et matériels existants.</w:t>
      </w:r>
    </w:p>
    <w:p w:rsidR="00923F35" w:rsidRDefault="00BB054C">
      <w:r>
        <w:t>A. Moyens humains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3543"/>
        <w:gridCol w:w="1728"/>
      </w:tblGrid>
      <w:tr w:rsidR="00923F35" w:rsidTr="00BB054C">
        <w:tc>
          <w:tcPr>
            <w:tcW w:w="1668" w:type="dxa"/>
          </w:tcPr>
          <w:p w:rsidR="00923F35" w:rsidRDefault="00BB054C">
            <w:r>
              <w:t>Poste</w:t>
            </w:r>
          </w:p>
        </w:tc>
        <w:tc>
          <w:tcPr>
            <w:tcW w:w="1701" w:type="dxa"/>
          </w:tcPr>
          <w:p w:rsidR="00923F35" w:rsidRDefault="00BB054C">
            <w:r>
              <w:t>Nombre</w:t>
            </w:r>
          </w:p>
        </w:tc>
        <w:tc>
          <w:tcPr>
            <w:tcW w:w="3543" w:type="dxa"/>
          </w:tcPr>
          <w:p w:rsidR="00923F35" w:rsidRDefault="00BB054C">
            <w:r>
              <w:t>Spécialité / Compétence</w:t>
            </w:r>
          </w:p>
        </w:tc>
        <w:tc>
          <w:tcPr>
            <w:tcW w:w="1728" w:type="dxa"/>
          </w:tcPr>
          <w:p w:rsidR="00923F35" w:rsidRDefault="00BB054C">
            <w:r>
              <w:t>Ancienneté</w:t>
            </w:r>
          </w:p>
        </w:tc>
      </w:tr>
      <w:tr w:rsidR="00BB054C" w:rsidTr="00BB054C">
        <w:tc>
          <w:tcPr>
            <w:tcW w:w="1668" w:type="dxa"/>
          </w:tcPr>
          <w:p w:rsidR="00BB054C" w:rsidRDefault="00BB054C"/>
        </w:tc>
        <w:tc>
          <w:tcPr>
            <w:tcW w:w="1701" w:type="dxa"/>
          </w:tcPr>
          <w:p w:rsidR="00BB054C" w:rsidRDefault="00BB054C"/>
        </w:tc>
        <w:tc>
          <w:tcPr>
            <w:tcW w:w="3543" w:type="dxa"/>
          </w:tcPr>
          <w:p w:rsidR="00BB054C" w:rsidRDefault="00BB054C"/>
        </w:tc>
        <w:tc>
          <w:tcPr>
            <w:tcW w:w="1728" w:type="dxa"/>
          </w:tcPr>
          <w:p w:rsidR="00BB054C" w:rsidRDefault="00BB054C"/>
        </w:tc>
      </w:tr>
    </w:tbl>
    <w:p w:rsidR="00923F35" w:rsidRDefault="00BB054C">
      <w:r>
        <w:t>B. Moyens matériels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28"/>
        <w:gridCol w:w="1728"/>
        <w:gridCol w:w="1047"/>
        <w:gridCol w:w="2409"/>
        <w:gridCol w:w="1728"/>
      </w:tblGrid>
      <w:tr w:rsidR="00923F35" w:rsidTr="00BB054C">
        <w:tc>
          <w:tcPr>
            <w:tcW w:w="1728" w:type="dxa"/>
          </w:tcPr>
          <w:p w:rsidR="00923F35" w:rsidRDefault="00BB054C">
            <w:proofErr w:type="spellStart"/>
            <w:r>
              <w:t>Matériel</w:t>
            </w:r>
            <w:proofErr w:type="spellEnd"/>
          </w:p>
        </w:tc>
        <w:tc>
          <w:tcPr>
            <w:tcW w:w="1728" w:type="dxa"/>
          </w:tcPr>
          <w:p w:rsidR="00923F35" w:rsidRDefault="00BB054C">
            <w:r>
              <w:t>Marque</w:t>
            </w:r>
          </w:p>
        </w:tc>
        <w:tc>
          <w:tcPr>
            <w:tcW w:w="1047" w:type="dxa"/>
          </w:tcPr>
          <w:p w:rsidR="00923F35" w:rsidRDefault="00BB054C">
            <w:r>
              <w:t>Nombre</w:t>
            </w:r>
          </w:p>
        </w:tc>
        <w:tc>
          <w:tcPr>
            <w:tcW w:w="2409" w:type="dxa"/>
          </w:tcPr>
          <w:p w:rsidR="00923F35" w:rsidRDefault="00BB054C">
            <w:r>
              <w:t>Année d’acquisition</w:t>
            </w:r>
          </w:p>
        </w:tc>
        <w:tc>
          <w:tcPr>
            <w:tcW w:w="1728" w:type="dxa"/>
          </w:tcPr>
          <w:p w:rsidR="00923F35" w:rsidRDefault="00BB054C">
            <w:r>
              <w:t>État</w:t>
            </w:r>
          </w:p>
        </w:tc>
      </w:tr>
      <w:tr w:rsidR="00BB054C" w:rsidTr="00BB054C">
        <w:tc>
          <w:tcPr>
            <w:tcW w:w="1728" w:type="dxa"/>
          </w:tcPr>
          <w:p w:rsidR="00BB054C" w:rsidRDefault="00BB054C"/>
        </w:tc>
        <w:tc>
          <w:tcPr>
            <w:tcW w:w="1728" w:type="dxa"/>
          </w:tcPr>
          <w:p w:rsidR="00BB054C" w:rsidRDefault="00BB054C"/>
        </w:tc>
        <w:tc>
          <w:tcPr>
            <w:tcW w:w="1047" w:type="dxa"/>
          </w:tcPr>
          <w:p w:rsidR="00BB054C" w:rsidRDefault="00BB054C"/>
        </w:tc>
        <w:tc>
          <w:tcPr>
            <w:tcW w:w="2409" w:type="dxa"/>
          </w:tcPr>
          <w:p w:rsidR="00BB054C" w:rsidRDefault="00BB054C"/>
        </w:tc>
        <w:tc>
          <w:tcPr>
            <w:tcW w:w="1728" w:type="dxa"/>
          </w:tcPr>
          <w:p w:rsidR="00BB054C" w:rsidRDefault="00BB054C"/>
        </w:tc>
      </w:tr>
    </w:tbl>
    <w:p w:rsidR="00923F35" w:rsidRDefault="00BB054C">
      <w:pPr>
        <w:pStyle w:val="Titre2"/>
      </w:pPr>
      <w:r>
        <w:t xml:space="preserve">SECTION </w:t>
      </w:r>
      <w:proofErr w:type="gramStart"/>
      <w:r>
        <w:t>4 :</w:t>
      </w:r>
      <w:proofErr w:type="gramEnd"/>
      <w:r>
        <w:t xml:space="preserve"> </w:t>
      </w:r>
      <w:proofErr w:type="spellStart"/>
      <w:r>
        <w:t>Difficultés</w:t>
      </w:r>
      <w:proofErr w:type="spellEnd"/>
      <w:r>
        <w:t xml:space="preserve"> rencontrées</w:t>
      </w:r>
    </w:p>
    <w:p w:rsidR="00923F35" w:rsidRDefault="00BB054C">
      <w:r>
        <w:t>Question 4 : Identifiez les difficultés majeures dans la gestion actuelle :</w:t>
      </w:r>
    </w:p>
    <w:p w:rsidR="00923F35" w:rsidRDefault="00BB054C">
      <w:pPr>
        <w:pStyle w:val="Listepuces"/>
      </w:pPr>
      <w:r>
        <w:t>Lenteur du traitement</w:t>
      </w:r>
    </w:p>
    <w:p w:rsidR="00923F35" w:rsidRDefault="00BB054C">
      <w:pPr>
        <w:pStyle w:val="Listepuces"/>
      </w:pPr>
      <w:r>
        <w:t>Perte ou dispersion de documents</w:t>
      </w:r>
    </w:p>
    <w:p w:rsidR="00923F35" w:rsidRDefault="00BB054C">
      <w:pPr>
        <w:pStyle w:val="Listepuces"/>
      </w:pPr>
      <w:r>
        <w:t>Manque d’automatisation</w:t>
      </w:r>
    </w:p>
    <w:p w:rsidR="00923F35" w:rsidRDefault="00BB054C">
      <w:pPr>
        <w:pStyle w:val="Listepuces"/>
      </w:pPr>
      <w:r>
        <w:t>Manque de matériel</w:t>
      </w:r>
    </w:p>
    <w:p w:rsidR="00923F35" w:rsidRDefault="00BB054C">
      <w:pPr>
        <w:pStyle w:val="Listepuces"/>
      </w:pPr>
      <w:r>
        <w:t>Mauvaise circulation de l’information</w:t>
      </w:r>
    </w:p>
    <w:p w:rsidR="00923F35" w:rsidRDefault="00BB054C">
      <w:pPr>
        <w:pStyle w:val="Listepuces"/>
      </w:pPr>
      <w:r>
        <w:t>R</w:t>
      </w:r>
      <w:r>
        <w:t>isques d’erreurs humaines</w:t>
      </w:r>
    </w:p>
    <w:p w:rsidR="00923F35" w:rsidRDefault="00BB054C">
      <w:pPr>
        <w:pStyle w:val="Listepuces"/>
      </w:pPr>
      <w:r>
        <w:t>Absence de traçabilité</w:t>
      </w:r>
    </w:p>
    <w:p w:rsidR="00923F35" w:rsidRDefault="00BB054C">
      <w:pPr>
        <w:pStyle w:val="Listepuces"/>
      </w:pPr>
      <w:r>
        <w:t>Surcharge du personnel</w:t>
      </w:r>
    </w:p>
    <w:p w:rsidR="00923F35" w:rsidRDefault="00BB054C">
      <w:pPr>
        <w:pStyle w:val="Listepuces"/>
      </w:pPr>
      <w:r>
        <w:t>Difficulté d’archivage</w:t>
      </w:r>
    </w:p>
    <w:p w:rsidR="00923F35" w:rsidRDefault="00BB054C">
      <w:pPr>
        <w:pStyle w:val="Listepuces"/>
      </w:pPr>
      <w:r>
        <w:lastRenderedPageBreak/>
        <w:t>Sécurité informatique faible</w:t>
      </w:r>
    </w:p>
    <w:p w:rsidR="00923F35" w:rsidRDefault="00BB054C">
      <w:pPr>
        <w:pStyle w:val="Titre2"/>
      </w:pPr>
      <w:r>
        <w:t>SECTION 5 : Besoins et attentes du futur système</w:t>
      </w:r>
    </w:p>
    <w:p w:rsidR="00923F35" w:rsidRDefault="00BB054C">
      <w:r>
        <w:t>1. Quelles fonctionnalités seraient nécessaires selon le personnel ?</w:t>
      </w:r>
    </w:p>
    <w:p w:rsidR="00923F35" w:rsidRDefault="00BB054C">
      <w:pPr>
        <w:pStyle w:val="Listepuces"/>
      </w:pPr>
      <w:r>
        <w:t>Gestion des do</w:t>
      </w:r>
      <w:r>
        <w:t>nnées</w:t>
      </w:r>
    </w:p>
    <w:p w:rsidR="00923F35" w:rsidRDefault="00BB054C">
      <w:pPr>
        <w:pStyle w:val="Listepuces"/>
      </w:pPr>
      <w:r>
        <w:t>Rapports automatisés</w:t>
      </w:r>
    </w:p>
    <w:p w:rsidR="00923F35" w:rsidRDefault="00BB054C">
      <w:pPr>
        <w:pStyle w:val="Listepuces"/>
      </w:pPr>
      <w:r>
        <w:t>Authentification des utilisateurs</w:t>
      </w:r>
    </w:p>
    <w:p w:rsidR="00923F35" w:rsidRDefault="00BB054C">
      <w:pPr>
        <w:pStyle w:val="Listepuces"/>
      </w:pPr>
      <w:r>
        <w:t>Sauvegarde et archivage</w:t>
      </w:r>
    </w:p>
    <w:p w:rsidR="00923F35" w:rsidRDefault="00BB054C">
      <w:pPr>
        <w:pStyle w:val="Listepuces"/>
      </w:pPr>
      <w:r>
        <w:t>Notifications</w:t>
      </w:r>
    </w:p>
    <w:p w:rsidR="00923F35" w:rsidRDefault="00BB054C">
      <w:pPr>
        <w:pStyle w:val="Listepuces"/>
      </w:pPr>
      <w:r>
        <w:t>Statistiques</w:t>
      </w:r>
    </w:p>
    <w:p w:rsidR="00923F35" w:rsidRDefault="00BB054C">
      <w:pPr>
        <w:pStyle w:val="Listepuces"/>
      </w:pPr>
      <w:r>
        <w:t>Historique des actions</w:t>
      </w:r>
    </w:p>
    <w:p w:rsidR="00923F35" w:rsidRDefault="00BB054C">
      <w:pPr>
        <w:pStyle w:val="Listepuces"/>
      </w:pPr>
      <w:r>
        <w:t>Accès en ligne / mobile</w:t>
      </w:r>
    </w:p>
    <w:p w:rsidR="00923F35" w:rsidRDefault="00BB054C">
      <w:r>
        <w:t>2. Niveau de priorité des besoins (1 = faible, 5 = très important)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923F35" w:rsidTr="00BB054C">
        <w:tc>
          <w:tcPr>
            <w:tcW w:w="1440" w:type="dxa"/>
          </w:tcPr>
          <w:p w:rsidR="00923F35" w:rsidRDefault="00BB054C">
            <w:r>
              <w:t>Besoin</w:t>
            </w:r>
          </w:p>
        </w:tc>
        <w:tc>
          <w:tcPr>
            <w:tcW w:w="1440" w:type="dxa"/>
          </w:tcPr>
          <w:p w:rsidR="00923F35" w:rsidRDefault="00BB054C">
            <w:r>
              <w:t>1</w:t>
            </w:r>
          </w:p>
        </w:tc>
        <w:tc>
          <w:tcPr>
            <w:tcW w:w="1440" w:type="dxa"/>
          </w:tcPr>
          <w:p w:rsidR="00923F35" w:rsidRDefault="00BB054C">
            <w:r>
              <w:t>2</w:t>
            </w:r>
          </w:p>
        </w:tc>
        <w:tc>
          <w:tcPr>
            <w:tcW w:w="1440" w:type="dxa"/>
          </w:tcPr>
          <w:p w:rsidR="00923F35" w:rsidRDefault="00BB054C">
            <w:r>
              <w:t>3</w:t>
            </w:r>
          </w:p>
        </w:tc>
        <w:tc>
          <w:tcPr>
            <w:tcW w:w="1440" w:type="dxa"/>
          </w:tcPr>
          <w:p w:rsidR="00923F35" w:rsidRDefault="00BB054C">
            <w:r>
              <w:t>4</w:t>
            </w:r>
          </w:p>
        </w:tc>
        <w:tc>
          <w:tcPr>
            <w:tcW w:w="1440" w:type="dxa"/>
          </w:tcPr>
          <w:p w:rsidR="00923F35" w:rsidRDefault="00BB054C">
            <w:r>
              <w:t>5</w:t>
            </w:r>
          </w:p>
        </w:tc>
      </w:tr>
    </w:tbl>
    <w:p w:rsidR="00923F35" w:rsidRDefault="00BB054C">
      <w:r>
        <w:t xml:space="preserve">3. Attentes </w:t>
      </w:r>
      <w:r>
        <w:t>du personnel concernant le nouveau système :</w:t>
      </w:r>
    </w:p>
    <w:p w:rsidR="00923F35" w:rsidRDefault="00BB054C">
      <w:pPr>
        <w:pStyle w:val="Listepuces"/>
      </w:pPr>
      <w:r>
        <w:t>Gain de temps</w:t>
      </w:r>
    </w:p>
    <w:p w:rsidR="00923F35" w:rsidRDefault="00BB054C">
      <w:pPr>
        <w:pStyle w:val="Listepuces"/>
      </w:pPr>
      <w:r>
        <w:t>Réduction des erreurs</w:t>
      </w:r>
    </w:p>
    <w:p w:rsidR="00923F35" w:rsidRDefault="00BB054C">
      <w:pPr>
        <w:pStyle w:val="Listepuces"/>
      </w:pPr>
      <w:r>
        <w:t>Sécurisation des données</w:t>
      </w:r>
    </w:p>
    <w:p w:rsidR="00923F35" w:rsidRDefault="00BB054C">
      <w:pPr>
        <w:pStyle w:val="Listepuces"/>
      </w:pPr>
      <w:r>
        <w:t>Simplicité d’utilisation</w:t>
      </w:r>
    </w:p>
    <w:p w:rsidR="00923F35" w:rsidRDefault="00BB054C">
      <w:pPr>
        <w:pStyle w:val="Listepuces"/>
      </w:pPr>
      <w:r>
        <w:t>Centralisation de l’information</w:t>
      </w:r>
    </w:p>
    <w:p w:rsidR="00923F35" w:rsidRDefault="00BB054C">
      <w:pPr>
        <w:pStyle w:val="Titre2"/>
      </w:pPr>
      <w:r>
        <w:t>SECTION 6 : Suggestions du personnel</w:t>
      </w:r>
    </w:p>
    <w:p w:rsidR="00923F35" w:rsidRDefault="00BB054C">
      <w:r>
        <w:t>Quelles améliorations proposez-vous pour optimiser votre</w:t>
      </w:r>
      <w:r>
        <w:t xml:space="preserve"> service ?</w:t>
      </w:r>
    </w:p>
    <w:p w:rsidR="00923F35" w:rsidRDefault="00BB054C">
      <w:r>
        <w:t>______________________________________________________________</w:t>
      </w:r>
      <w:r>
        <w:br/>
        <w:t>______________________________________________________________</w:t>
      </w:r>
      <w:r>
        <w:br/>
        <w:t>______________________________________________________________</w:t>
      </w:r>
      <w:r>
        <w:br/>
      </w:r>
    </w:p>
    <w:sectPr w:rsidR="00923F3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23F35"/>
    <w:rsid w:val="00AA1D8D"/>
    <w:rsid w:val="00B47730"/>
    <w:rsid w:val="00BB054C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F95850E-9E86-4108-A4AC-E8B50311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5866ED2-BAC5-4FEB-B6F3-CC6533FB1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hopping</cp:lastModifiedBy>
  <cp:revision>2</cp:revision>
  <dcterms:created xsi:type="dcterms:W3CDTF">2013-12-23T23:15:00Z</dcterms:created>
  <dcterms:modified xsi:type="dcterms:W3CDTF">2025-11-06T19:10:00Z</dcterms:modified>
  <cp:category/>
</cp:coreProperties>
</file>